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r="http://schemas.openxmlformats.org/officeDocument/2006/relationships" xmlns:w15="http://schemas.microsoft.com/office/word/2012/wordml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88337321" name="6ac3e1a0-ca97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61457048" name="6ac3e1a0-ca97-11f0-a272-11a42cc6b89f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89953796" name="80275860-ca97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84865930" name="80275860-ca97-11f0-a272-11a42cc6b89f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68302005" name="198b1370-ca98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25438015" name="198b1370-ca98-11f0-a272-11a42cc6b89f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59794504" name="2f130220-ca98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48446148" name="2f130220-ca98-11f0-a272-11a42cc6b89f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Treppenhaus / alle Schlafzimmer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Treppe / Gang </w:t>
            </w:r>
          </w:p>
        </w:tc>
        <w:tc>
          <w:p>
            <w:pPr>
              <w:spacing w:before="0" w:after="0" w:line="240" w:lineRule="auto"/>
            </w:pPr>
            <w:r>
              <w:t>Holz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41699537" name="508ddec0-ca98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25856317" name="508ddec0-ca98-11f0-a272-11a42cc6b89f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Treppenhaus / Gang 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1684099" name="abf6bfc0-ca98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95291553" name="abf6bfc0-ca98-11f0-a272-11a42cc6b89f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Treppenhaus / Gang 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84588368" name="c4118e50-ca98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52451987" name="c4118e50-ca98-11f0-a272-11a42cc6b89f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70947976" name="1b801ac0-ca9a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15936247" name="1b801ac0-ca9a-11f0-a272-11a42cc6b89f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75439911" name="2f7f94b0-ca9a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24705056" name="2f7f94b0-ca9a-11f0-a272-11a42cc6b89f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/ Decke </w:t>
            </w:r>
          </w:p>
        </w:tc>
        <w:tc>
          <w:p>
            <w:pPr>
              <w:spacing w:before="0" w:after="0" w:line="240" w:lineRule="auto"/>
            </w:pPr>
            <w:r>
              <w:t>Decke / 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59064337" name="44ff9420-ca9a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2862095" name="44ff9420-ca9a-11f0-a272-11a42cc6b89f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Cheminée </w:t>
            </w:r>
          </w:p>
        </w:tc>
        <w:tc>
          <w:p>
            <w:pPr>
              <w:spacing w:before="0" w:after="0" w:line="240" w:lineRule="auto"/>
            </w:pPr>
            <w:r>
              <w:t>Cheminée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05830176" name="c1482330-ca9a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63749200" name="c1482330-ca9a-11f0-a272-11a42cc6b89f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Wohnzimmer / Küche / Gang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13267336" name="d6f9e100-ca9a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99591208" name="d6f9e100-ca9a-11f0-a272-11a42cc6b89f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Wohnzimmer / Küche / Gang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35325879" name="f3eaefc0-ca9a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20503282" name="f3eaefc0-ca9a-11f0-a272-11a42cc6b89f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Wohnzimmer / Küche / Gang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Holz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37675378" name="13647e20-ca9b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07598485" name="13647e20-ca9b-11f0-a272-11a42cc6b89f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/ Decke </w:t>
            </w:r>
          </w:p>
        </w:tc>
        <w:tc>
          <w:p>
            <w:pPr>
              <w:spacing w:before="0" w:after="0" w:line="240" w:lineRule="auto"/>
            </w:pPr>
            <w:r>
              <w:t>Wand/ Decke / Boden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01116565" name="3005e640-ca9b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70146088" name="3005e640-ca9b-11f0-a272-11a42cc6b89f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VM-16</w:t>
            </w:r>
          </w:p>
        </w:tc>
        <w:tc>
          <w:p>
            <w:pPr>
              <w:spacing w:before="0" w:after="0" w:line="240" w:lineRule="auto"/>
            </w:pPr>
            <w:r>
              <w:t>Treppenhaus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21251193" name="68cef2a0-ca9b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24896001" name="68cef2a0-ca9b-11f0-a272-11a42cc6b89f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VM-17</w:t>
            </w:r>
          </w:p>
        </w:tc>
        <w:tc>
          <w:p>
            <w:pPr>
              <w:spacing w:before="0" w:after="0" w:line="240" w:lineRule="auto"/>
            </w:pPr>
            <w:r>
              <w:t>Treppenhaus / Gang 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34951846" name="4ac1d010-ca9c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31321207" name="4ac1d010-ca9c-11f0-a272-11a42cc6b89f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VM-18</w:t>
            </w:r>
          </w:p>
        </w:tc>
        <w:tc>
          <w:p>
            <w:pPr>
              <w:spacing w:before="0" w:after="0" w:line="240" w:lineRule="auto"/>
            </w:pPr>
            <w:r>
              <w:t>Treppenhaus / Gang 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0884500" name="9dac5070-ca9c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26562899" name="9dac5070-ca9c-11f0-a272-11a42cc6b89f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VM-19</w:t>
            </w:r>
          </w:p>
        </w:tc>
        <w:tc>
          <w:p>
            <w:pPr>
              <w:spacing w:before="0" w:after="0" w:line="240" w:lineRule="auto"/>
            </w:pPr>
            <w:r>
              <w:t>Waschküche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19108825" name="2ae28590-ca9d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85821438" name="2ae28590-ca9d-11f0-a272-11a42cc6b89f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VM-20</w:t>
            </w:r>
          </w:p>
        </w:tc>
        <w:tc>
          <w:p>
            <w:pPr>
              <w:spacing w:before="0" w:after="0" w:line="240" w:lineRule="auto"/>
            </w:pPr>
            <w:r>
              <w:t>Waschküche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84390357" name="3db56660-ca9d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02501804" name="3db56660-ca9d-11f0-a272-11a42cc6b89f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VM-21</w:t>
            </w:r>
          </w:p>
        </w:tc>
        <w:tc>
          <w:p>
            <w:pPr>
              <w:spacing w:before="0" w:after="0" w:line="240" w:lineRule="auto"/>
            </w:pPr>
            <w:r>
              <w:t>Garage / Heizraum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Leichtbauelemente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17641844" name="d0ae1070-ca9d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77376708" name="d0ae1070-ca9d-11f0-a272-11a42cc6b89f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VM-22</w:t>
            </w:r>
          </w:p>
        </w:tc>
        <w:tc>
          <w:p>
            <w:pPr>
              <w:spacing w:before="0" w:after="0" w:line="240" w:lineRule="auto"/>
            </w:pPr>
            <w:r>
              <w:t>Garage / Heizraum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65365327" name="f6a12ec0-ca9d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46899469" name="f6a12ec0-ca9d-11f0-a272-11a42cc6b89f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VM-23</w:t>
            </w:r>
          </w:p>
        </w:tc>
        <w:tc>
          <w:p>
            <w:pPr>
              <w:spacing w:before="0" w:after="0" w:line="240" w:lineRule="auto"/>
            </w:pPr>
            <w:r>
              <w:t>Hobbyraum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/ Decke / Boden </w:t>
            </w:r>
          </w:p>
        </w:tc>
        <w:tc>
          <w:p>
            <w:pPr>
              <w:spacing w:before="0" w:after="0" w:line="240" w:lineRule="auto"/>
            </w:pPr>
            <w:r>
              <w:t>Wand / Decke / Boden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74893841" name="5e1f04a0-ca9e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64785450" name="5e1f04a0-ca9e-11f0-a272-11a42cc6b89f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VM-24</w:t>
            </w:r>
          </w:p>
        </w:tc>
        <w:tc>
          <w:p>
            <w:pPr>
              <w:spacing w:before="0" w:after="0" w:line="240" w:lineRule="auto"/>
            </w:pPr>
            <w:r>
              <w:t>Terrasse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Abdichtungsbahn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33889953" name="3f345350-ca9f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81594390" name="3f345350-ca9f-11f0-a272-11a42cc6b89f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VM-25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  <w:p>
            <w:pPr>
              <w:spacing w:before="0" w:after="0" w:line="240" w:lineRule="auto"/>
            </w:pPr>
            <w:r>
              <w:t>UG - 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13107000" name="c3347090-ca9f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59030143" name="c3347090-ca9f-11f0-a272-11a42cc6b89f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29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r="http://schemas.openxmlformats.org/officeDocument/2006/relationships" xmlns:w15="http://schemas.microsoft.com/office/word/2012/wordml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r="http://schemas.openxmlformats.org/officeDocument/2006/relationships" xmlns:w15="http://schemas.microsoft.com/office/word/2012/wordml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Rebhofweg 9, 9500 Wil</w:t>
          </w:r>
        </w:p>
        <w:p>
          <w:pPr>
            <w:spacing w:before="0" w:after="0"/>
          </w:pPr>
          <w:r>
            <w:t>592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r="http://schemas.openxmlformats.org/officeDocument/2006/relationships" xmlns:w15="http://schemas.microsoft.com/office/word/2012/wordml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r="http://schemas.openxmlformats.org/officeDocument/2006/relationships" xmlns:w15="http://schemas.microsoft.com/office/word/2012/wordml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footer.xml" Type="http://schemas.openxmlformats.org/officeDocument/2006/relationships/footer" Id="rId29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